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C0B4" w14:textId="77777777" w:rsidR="00830E62" w:rsidRDefault="009A3363" w:rsidP="009A3363">
      <w:pPr>
        <w:pStyle w:val="Titre"/>
        <w:jc w:val="both"/>
      </w:pPr>
      <w:r>
        <w:t>ATTESTATION SUR L’HONNEUR</w:t>
      </w:r>
    </w:p>
    <w:p w14:paraId="1A24B8FF" w14:textId="77777777" w:rsidR="00830E62" w:rsidRDefault="009A3363" w:rsidP="009A3363">
      <w:pPr>
        <w:jc w:val="both"/>
      </w:pPr>
      <w:r>
        <w:t>Je soussigné(e),</w:t>
      </w:r>
    </w:p>
    <w:p w14:paraId="0DD9CF01" w14:textId="77777777" w:rsidR="00830E62" w:rsidRDefault="009A3363" w:rsidP="009A3363">
      <w:pPr>
        <w:jc w:val="both"/>
      </w:pPr>
      <w:r>
        <w:t>Nom et prénom du signataire : [À compléter]</w:t>
      </w:r>
    </w:p>
    <w:p w14:paraId="77E70DF6" w14:textId="77777777" w:rsidR="00830E62" w:rsidRDefault="009A3363" w:rsidP="009A3363">
      <w:pPr>
        <w:jc w:val="both"/>
      </w:pPr>
      <w:r>
        <w:t>Né(e) le : [date de naissance] à [lieu de naissance]</w:t>
      </w:r>
    </w:p>
    <w:p w14:paraId="760F83D6" w14:textId="77777777" w:rsidR="00830E62" w:rsidRDefault="009A3363" w:rsidP="009A3363">
      <w:pPr>
        <w:jc w:val="both"/>
      </w:pPr>
      <w:r>
        <w:t>Agissant en qualité de : [gérant / président / représentant légal] de l’entreprise</w:t>
      </w:r>
    </w:p>
    <w:p w14:paraId="4C41911E" w14:textId="77777777" w:rsidR="00830E62" w:rsidRDefault="009A3363" w:rsidP="009A3363">
      <w:pPr>
        <w:jc w:val="both"/>
      </w:pPr>
      <w:r>
        <w:t xml:space="preserve">Nom de l’entreprise : [À </w:t>
      </w:r>
      <w:r>
        <w:t>compléter]</w:t>
      </w:r>
    </w:p>
    <w:p w14:paraId="0A6906CA" w14:textId="77777777" w:rsidR="00830E62" w:rsidRDefault="009A3363" w:rsidP="009A3363">
      <w:pPr>
        <w:jc w:val="both"/>
      </w:pPr>
      <w:r>
        <w:t>SIRET : [À compléter]</w:t>
      </w:r>
    </w:p>
    <w:p w14:paraId="7A363385" w14:textId="77777777" w:rsidR="00830E62" w:rsidRDefault="009A3363" w:rsidP="009A3363">
      <w:pPr>
        <w:jc w:val="both"/>
      </w:pPr>
      <w:r>
        <w:t>Adresse du siège social : [À compléter]</w:t>
      </w:r>
    </w:p>
    <w:p w14:paraId="0C6361BE" w14:textId="77777777" w:rsidR="00830E62" w:rsidRDefault="009A3363" w:rsidP="009A3363">
      <w:pPr>
        <w:jc w:val="both"/>
      </w:pPr>
      <w:r>
        <w:t>Atteste sur l'honneur, conformément aux articles L.2141-1 à L.2141-11 et R.2143-6 à R.2143-10 du Code de la commande publique, que :</w:t>
      </w:r>
    </w:p>
    <w:p w14:paraId="5BA96334" w14:textId="77777777" w:rsidR="00830E62" w:rsidRDefault="009A3363" w:rsidP="009A3363">
      <w:pPr>
        <w:pStyle w:val="Titre1"/>
        <w:jc w:val="both"/>
      </w:pPr>
      <w:r>
        <w:t>1. Exclusion de plein droit</w:t>
      </w:r>
    </w:p>
    <w:p w14:paraId="76DE84DD" w14:textId="77777777" w:rsidR="00525C47" w:rsidRDefault="009A3363" w:rsidP="009A3363">
      <w:pPr>
        <w:spacing w:after="0" w:line="240" w:lineRule="auto"/>
        <w:jc w:val="both"/>
      </w:pPr>
      <w:r>
        <w:br/>
        <w:t xml:space="preserve">Je certifie que l’entreprise que je </w:t>
      </w:r>
      <w:proofErr w:type="gramStart"/>
      <w:r>
        <w:t>représente :</w:t>
      </w:r>
      <w:proofErr w:type="gramEnd"/>
    </w:p>
    <w:p w14:paraId="07D08ADF" w14:textId="77777777" w:rsidR="00D20A48" w:rsidRDefault="009A3363" w:rsidP="009A3363">
      <w:pPr>
        <w:spacing w:after="0" w:line="240" w:lineRule="auto"/>
        <w:jc w:val="both"/>
      </w:pPr>
      <w:r>
        <w:t xml:space="preserve">- n’entre dans aucun des cas d’exclusion de la procédure de passation des marchés publics visés aux articles L.2141-1 à L.2141-5 du Code de la commande publique, </w:t>
      </w:r>
      <w:proofErr w:type="gramStart"/>
      <w:r>
        <w:t>notamment :</w:t>
      </w:r>
      <w:proofErr w:type="gramEnd"/>
    </w:p>
    <w:p w14:paraId="60CFBB77" w14:textId="77777777" w:rsidR="00D20A48" w:rsidRDefault="009A3363" w:rsidP="009A3363">
      <w:pPr>
        <w:spacing w:after="0" w:line="240" w:lineRule="auto"/>
        <w:ind w:firstLine="720"/>
        <w:jc w:val="both"/>
      </w:pPr>
      <w:r>
        <w:t xml:space="preserve">  - ne pas avoir fait l’objet, au cours des cinq dernières années, d’une condamnation pour l’un des délits mentionnés à l’article L.2141-</w:t>
      </w:r>
      <w:proofErr w:type="gramStart"/>
      <w:r>
        <w:t>1 ;</w:t>
      </w:r>
      <w:proofErr w:type="gramEnd"/>
    </w:p>
    <w:p w14:paraId="4E510C8C" w14:textId="77777777" w:rsidR="00D20A48" w:rsidRDefault="009A3363" w:rsidP="009A3363">
      <w:pPr>
        <w:spacing w:after="0" w:line="240" w:lineRule="auto"/>
        <w:ind w:firstLine="720"/>
        <w:jc w:val="both"/>
      </w:pPr>
      <w:r>
        <w:t xml:space="preserve">  - ne pas être en état de liquidation judiciaire ou soumis à une procédure équivalente (article L.2141-3</w:t>
      </w:r>
      <w:proofErr w:type="gramStart"/>
      <w:r>
        <w:t>) ;</w:t>
      </w:r>
      <w:proofErr w:type="gramEnd"/>
    </w:p>
    <w:p w14:paraId="43C41090" w14:textId="53BC2CEB" w:rsidR="00D20A48" w:rsidRDefault="009A3363" w:rsidP="009A3363">
      <w:pPr>
        <w:spacing w:after="0" w:line="240" w:lineRule="auto"/>
        <w:ind w:firstLine="720"/>
        <w:jc w:val="both"/>
      </w:pPr>
      <w:r>
        <w:t xml:space="preserve">  - ne pas être en situation de redressement judiciaire, sauf si elle est autorisée à poursuivre son activité (article L.2141-4</w:t>
      </w:r>
      <w:proofErr w:type="gramStart"/>
      <w:r>
        <w:t>) ;</w:t>
      </w:r>
      <w:proofErr w:type="gramEnd"/>
    </w:p>
    <w:p w14:paraId="2EC5766A" w14:textId="685C8750" w:rsidR="003909C8" w:rsidRDefault="009A3363" w:rsidP="009A3363">
      <w:pPr>
        <w:spacing w:after="0" w:line="240" w:lineRule="auto"/>
        <w:ind w:firstLine="720"/>
        <w:jc w:val="both"/>
      </w:pPr>
      <w:r>
        <w:t xml:space="preserve">  - ne pas avoir été sanctionnée pour des manquements graves en matière professionnelle (article L.2141-7</w:t>
      </w:r>
      <w:proofErr w:type="gramStart"/>
      <w:r>
        <w:t xml:space="preserve">) </w:t>
      </w:r>
      <w:r w:rsidR="003909C8">
        <w:t>;</w:t>
      </w:r>
      <w:proofErr w:type="gramEnd"/>
    </w:p>
    <w:p w14:paraId="21153930" w14:textId="77777777" w:rsidR="00E428FD" w:rsidRDefault="009A3363" w:rsidP="009A3363">
      <w:pPr>
        <w:spacing w:after="0" w:line="240" w:lineRule="auto"/>
        <w:ind w:firstLine="720"/>
        <w:jc w:val="both"/>
      </w:pPr>
      <w:r>
        <w:t xml:space="preserve">  - ne pas s’être rendue coupable de fausses déclarations ou ne pas avoir refusé de </w:t>
      </w:r>
      <w:proofErr w:type="spellStart"/>
      <w:r>
        <w:t>fournir</w:t>
      </w:r>
      <w:proofErr w:type="spellEnd"/>
      <w:r>
        <w:t xml:space="preserve"> les documents </w:t>
      </w:r>
      <w:proofErr w:type="spellStart"/>
      <w:r>
        <w:t>requis</w:t>
      </w:r>
      <w:proofErr w:type="spellEnd"/>
      <w:r>
        <w:t xml:space="preserve"> (article L.2141-11).</w:t>
      </w:r>
    </w:p>
    <w:p w14:paraId="0C4FB00A" w14:textId="09B9343A" w:rsidR="00830E62" w:rsidRDefault="009A3363" w:rsidP="009A3363">
      <w:pPr>
        <w:spacing w:after="0" w:line="240" w:lineRule="auto"/>
        <w:ind w:firstLine="720"/>
        <w:jc w:val="both"/>
      </w:pPr>
      <w:r>
        <w:br/>
      </w:r>
    </w:p>
    <w:p w14:paraId="6821238E" w14:textId="77777777" w:rsidR="00830E62" w:rsidRDefault="009A3363" w:rsidP="009A3363">
      <w:pPr>
        <w:pStyle w:val="Titre1"/>
        <w:spacing w:before="0" w:line="240" w:lineRule="auto"/>
        <w:jc w:val="both"/>
      </w:pPr>
      <w:r>
        <w:t xml:space="preserve">2. </w:t>
      </w:r>
      <w:proofErr w:type="spellStart"/>
      <w:r>
        <w:t>Régularité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et </w:t>
      </w:r>
      <w:proofErr w:type="spellStart"/>
      <w:r>
        <w:t>sociale</w:t>
      </w:r>
      <w:proofErr w:type="spellEnd"/>
    </w:p>
    <w:p w14:paraId="5A5DFA11" w14:textId="77777777" w:rsidR="00830E62" w:rsidRDefault="009A3363" w:rsidP="009A3363">
      <w:pPr>
        <w:jc w:val="both"/>
      </w:pPr>
      <w:r>
        <w:t>Je certifie que l’entreprise est en règle au regard de ses obligations fiscales et sociales, conformément aux dispositions de l’article R.2143-6 du Code de la commande publique, au titre de l’année précédant le lancement de la procédure.</w:t>
      </w:r>
    </w:p>
    <w:p w14:paraId="624F4533" w14:textId="77777777" w:rsidR="00830E62" w:rsidRDefault="009A3363" w:rsidP="009A3363">
      <w:pPr>
        <w:pStyle w:val="Titre1"/>
        <w:jc w:val="both"/>
      </w:pPr>
      <w:r>
        <w:t>3. Lutte contre le travail dissimulé</w:t>
      </w:r>
    </w:p>
    <w:p w14:paraId="161EAC5E" w14:textId="77777777" w:rsidR="00830E62" w:rsidRDefault="009A3363" w:rsidP="009A3363">
      <w:pPr>
        <w:jc w:val="both"/>
      </w:pPr>
      <w:r>
        <w:t xml:space="preserve">Je certifie également que l’entreprise respecte les dispositions des articles L.8221-1 et suivants du Code du travail relatifs à la lutte </w:t>
      </w:r>
      <w:r>
        <w:t>contre le travail dissimulé.</w:t>
      </w:r>
    </w:p>
    <w:p w14:paraId="31C748C6" w14:textId="77777777" w:rsidR="00830E62" w:rsidRDefault="009A3363" w:rsidP="009A3363">
      <w:pPr>
        <w:pStyle w:val="Titre1"/>
        <w:jc w:val="both"/>
      </w:pPr>
      <w:r>
        <w:lastRenderedPageBreak/>
        <w:t>4. Obligations relatives au handicap et à l’emploi</w:t>
      </w:r>
    </w:p>
    <w:p w14:paraId="453F975D" w14:textId="77777777" w:rsidR="00830E62" w:rsidRDefault="009A3363" w:rsidP="009A3363">
      <w:pPr>
        <w:jc w:val="both"/>
      </w:pPr>
      <w:r>
        <w:t>Je certifie que l’entreprise a bien satisfait à l’obligation définie aux articles L.5212-1 à L.5212-11 du Code du travail, concernant l’emploi de personnes en situation de handicap, ou est à jour de ses contributions si elle y est assujettie.</w:t>
      </w:r>
    </w:p>
    <w:p w14:paraId="339EB6E8" w14:textId="77777777" w:rsidR="00830E62" w:rsidRDefault="009A3363" w:rsidP="009A3363">
      <w:pPr>
        <w:pStyle w:val="Titre1"/>
        <w:jc w:val="both"/>
      </w:pPr>
      <w:r>
        <w:t>5. Absence d’interdiction de soumissionner</w:t>
      </w:r>
    </w:p>
    <w:p w14:paraId="6ADBC03D" w14:textId="77777777" w:rsidR="00830E62" w:rsidRDefault="009A3363" w:rsidP="009A3363">
      <w:pPr>
        <w:jc w:val="both"/>
      </w:pPr>
      <w:r>
        <w:t>Je déclare sur l'honneur ne pas être sous le coup d'une interdiction de soumissionner à un marché public.</w:t>
      </w:r>
    </w:p>
    <w:p w14:paraId="0B6ADBD3" w14:textId="77777777" w:rsidR="00830E62" w:rsidRDefault="009A3363" w:rsidP="009A3363">
      <w:pPr>
        <w:jc w:val="both"/>
      </w:pPr>
      <w:r>
        <w:br/>
        <w:t>Fait pour servir et valoir ce que de droit.</w:t>
      </w:r>
    </w:p>
    <w:p w14:paraId="1D7FE447" w14:textId="4691BBB7" w:rsidR="00830E62" w:rsidRDefault="009A3363" w:rsidP="009A3363">
      <w:pPr>
        <w:jc w:val="both"/>
      </w:pPr>
      <w:r>
        <w:t xml:space="preserve">Fait à [Ville], le </w:t>
      </w:r>
    </w:p>
    <w:p w14:paraId="4E653B3A" w14:textId="77777777" w:rsidR="00830E62" w:rsidRDefault="009A3363" w:rsidP="009A3363">
      <w:pPr>
        <w:jc w:val="both"/>
      </w:pPr>
      <w:r>
        <w:t xml:space="preserve">Nom, prénom et qualité du </w:t>
      </w:r>
      <w:proofErr w:type="gramStart"/>
      <w:r>
        <w:t>signataire :</w:t>
      </w:r>
      <w:proofErr w:type="gramEnd"/>
      <w:r>
        <w:t xml:space="preserve"> [À compléter]</w:t>
      </w:r>
    </w:p>
    <w:p w14:paraId="1C9E0C32" w14:textId="77777777" w:rsidR="00830E62" w:rsidRDefault="009A3363" w:rsidP="009A3363">
      <w:pPr>
        <w:jc w:val="both"/>
      </w:pPr>
      <w:r>
        <w:t>Signature :</w:t>
      </w:r>
    </w:p>
    <w:p w14:paraId="764691C2" w14:textId="77777777" w:rsidR="00830E62" w:rsidRDefault="009A3363" w:rsidP="009A3363">
      <w:pPr>
        <w:jc w:val="both"/>
      </w:pPr>
      <w:r>
        <w:br/>
        <w:t>Cachet de l’entreprise (si possible)</w:t>
      </w:r>
    </w:p>
    <w:sectPr w:rsidR="00830E6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5724003">
    <w:abstractNumId w:val="8"/>
  </w:num>
  <w:num w:numId="2" w16cid:durableId="700477446">
    <w:abstractNumId w:val="6"/>
  </w:num>
  <w:num w:numId="3" w16cid:durableId="1369144406">
    <w:abstractNumId w:val="5"/>
  </w:num>
  <w:num w:numId="4" w16cid:durableId="524367105">
    <w:abstractNumId w:val="4"/>
  </w:num>
  <w:num w:numId="5" w16cid:durableId="1837644809">
    <w:abstractNumId w:val="7"/>
  </w:num>
  <w:num w:numId="6" w16cid:durableId="2089112725">
    <w:abstractNumId w:val="3"/>
  </w:num>
  <w:num w:numId="7" w16cid:durableId="768693596">
    <w:abstractNumId w:val="2"/>
  </w:num>
  <w:num w:numId="8" w16cid:durableId="1220747956">
    <w:abstractNumId w:val="1"/>
  </w:num>
  <w:num w:numId="9" w16cid:durableId="523521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09C8"/>
    <w:rsid w:val="00525C47"/>
    <w:rsid w:val="00830E62"/>
    <w:rsid w:val="009A3363"/>
    <w:rsid w:val="009B3EC7"/>
    <w:rsid w:val="00AA1D8D"/>
    <w:rsid w:val="00B41EEB"/>
    <w:rsid w:val="00B47730"/>
    <w:rsid w:val="00CB0664"/>
    <w:rsid w:val="00D20A48"/>
    <w:rsid w:val="00E428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F6542DE4-4E4A-4D6B-BF40-6078F618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AREQUIOM-PRUSSE Prisca</cp:lastModifiedBy>
  <cp:revision>6</cp:revision>
  <dcterms:created xsi:type="dcterms:W3CDTF">2013-12-23T23:15:00Z</dcterms:created>
  <dcterms:modified xsi:type="dcterms:W3CDTF">2025-04-16T15:03:00Z</dcterms:modified>
  <cp:category/>
</cp:coreProperties>
</file>